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00E2" w:rsidRDefault="000600E2" w:rsidP="000600E2">
      <w:pPr>
        <w:jc w:val="center"/>
      </w:pPr>
    </w:p>
    <w:p w:rsidR="000600E2" w:rsidRDefault="000600E2" w:rsidP="000600E2">
      <w:pPr>
        <w:jc w:val="center"/>
      </w:pPr>
    </w:p>
    <w:p w:rsidR="000600E2" w:rsidRDefault="000600E2" w:rsidP="000600E2">
      <w:pPr>
        <w:jc w:val="center"/>
      </w:pPr>
    </w:p>
    <w:p w:rsidR="000600E2" w:rsidRDefault="000600E2" w:rsidP="000600E2">
      <w:pPr>
        <w:jc w:val="center"/>
      </w:pPr>
    </w:p>
    <w:p w:rsidR="00027C27" w:rsidRDefault="009C5A95" w:rsidP="000600E2">
      <w:pPr>
        <w:jc w:val="center"/>
      </w:pPr>
      <w:r>
        <w:rPr>
          <w:rFonts w:cs="Arial"/>
          <w:noProof/>
          <w:color w:val="0000FF"/>
          <w:sz w:val="27"/>
          <w:szCs w:val="27"/>
          <w:lang w:eastAsia="en-GB"/>
        </w:rPr>
        <w:drawing>
          <wp:inline distT="0" distB="0" distL="0" distR="0">
            <wp:extent cx="5893435" cy="7694979"/>
            <wp:effectExtent l="0" t="0" r="0" b="1270"/>
            <wp:docPr id="1" name="Picture 1" descr="Image result for ballet shoes">
              <a:hlinkClick xmlns:a="http://schemas.openxmlformats.org/drawingml/2006/main" r:id="rId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ballet shoes">
                      <a:hlinkClick r:id="rId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310" cy="7804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>
      <w:r>
        <w:rPr>
          <w:rFonts w:cs="Arial"/>
          <w:noProof/>
          <w:color w:val="FFFFFF"/>
          <w:sz w:val="20"/>
          <w:lang w:eastAsia="en-GB"/>
        </w:rPr>
        <w:drawing>
          <wp:inline distT="0" distB="0" distL="0" distR="0">
            <wp:extent cx="6041513" cy="5420564"/>
            <wp:effectExtent l="0" t="0" r="0" b="8890"/>
            <wp:docPr id="2" name="Picture 2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90" cy="54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>
      <w:r>
        <w:rPr>
          <w:rFonts w:cs="Arial"/>
          <w:noProof/>
          <w:color w:val="FFFFFF"/>
          <w:sz w:val="20"/>
          <w:lang w:eastAsia="en-GB"/>
        </w:rPr>
        <w:drawing>
          <wp:inline distT="0" distB="0" distL="0" distR="0">
            <wp:extent cx="5559230" cy="7424928"/>
            <wp:effectExtent l="0" t="0" r="3810" b="5080"/>
            <wp:docPr id="3" name="Picture 3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313" cy="7458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Default="009C5A95" w:rsidP="00B561C0"/>
    <w:p w:rsidR="009C5A95" w:rsidRPr="009B7615" w:rsidRDefault="00C30ECC" w:rsidP="00B561C0">
      <w:r>
        <w:rPr>
          <w:rFonts w:cs="Arial"/>
          <w:noProof/>
          <w:color w:val="FFFFFF"/>
          <w:sz w:val="20"/>
          <w:lang w:eastAsia="en-GB"/>
        </w:rPr>
        <w:drawing>
          <wp:inline distT="0" distB="0" distL="0" distR="0">
            <wp:extent cx="6012815" cy="7549287"/>
            <wp:effectExtent l="0" t="0" r="0" b="0"/>
            <wp:docPr id="4" name="Picture 4" descr="See the sourc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ee the source imag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612" cy="7561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5A95" w:rsidRPr="009B7615" w:rsidSect="000600E2">
      <w:pgSz w:w="11906" w:h="16838" w:code="9"/>
      <w:pgMar w:top="1440" w:right="1440" w:bottom="1440" w:left="1440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F7B59" w:rsidRDefault="004F7B59" w:rsidP="000600E2">
      <w:r>
        <w:separator/>
      </w:r>
    </w:p>
  </w:endnote>
  <w:endnote w:type="continuationSeparator" w:id="0">
    <w:p w:rsidR="004F7B59" w:rsidRDefault="004F7B59" w:rsidP="000600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F7B59" w:rsidRDefault="004F7B59" w:rsidP="000600E2">
      <w:r>
        <w:separator/>
      </w:r>
    </w:p>
  </w:footnote>
  <w:footnote w:type="continuationSeparator" w:id="0">
    <w:p w:rsidR="004F7B59" w:rsidRDefault="004F7B59" w:rsidP="000600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30D310"/>
    <w:lvl w:ilvl="0">
      <w:start w:val="1"/>
      <w:numFmt w:val="decimal"/>
      <w:pStyle w:val="Heading1"/>
      <w:lvlText w:val="%1."/>
      <w:legacy w:legacy="1" w:legacySpace="288" w:legacyIndent="720"/>
      <w:lvlJc w:val="left"/>
    </w:lvl>
    <w:lvl w:ilvl="1">
      <w:start w:val="1"/>
      <w:numFmt w:val="decimal"/>
      <w:pStyle w:val="Heading2"/>
      <w:lvlText w:val="%1.%2"/>
      <w:legacy w:legacy="1" w:legacySpace="284" w:legacyIndent="720"/>
      <w:lvlJc w:val="left"/>
    </w:lvl>
    <w:lvl w:ilvl="2">
      <w:start w:val="1"/>
      <w:numFmt w:val="decimal"/>
      <w:pStyle w:val="Heading3"/>
      <w:lvlText w:val="%1.%2.%3"/>
      <w:legacy w:legacy="1" w:legacySpace="284" w:legacyIndent="72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652C1161"/>
    <w:multiLevelType w:val="singleLevel"/>
    <w:tmpl w:val="F80453F2"/>
    <w:lvl w:ilvl="0">
      <w:start w:val="1"/>
      <w:numFmt w:val="bullet"/>
      <w:pStyle w:val="Bullette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  <w:num w:numId="3">
    <w:abstractNumId w:val="0"/>
  </w:num>
  <w:num w:numId="4">
    <w:abstractNumId w:val="0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7BA8"/>
    <w:rsid w:val="00027C27"/>
    <w:rsid w:val="000600E2"/>
    <w:rsid w:val="000C0CF4"/>
    <w:rsid w:val="00281579"/>
    <w:rsid w:val="00306C61"/>
    <w:rsid w:val="0037582B"/>
    <w:rsid w:val="003A15B9"/>
    <w:rsid w:val="004674E0"/>
    <w:rsid w:val="004801F9"/>
    <w:rsid w:val="004F7B59"/>
    <w:rsid w:val="00857548"/>
    <w:rsid w:val="009B7615"/>
    <w:rsid w:val="009C5A95"/>
    <w:rsid w:val="00A67BA8"/>
    <w:rsid w:val="00B51BDC"/>
    <w:rsid w:val="00B561C0"/>
    <w:rsid w:val="00B773CE"/>
    <w:rsid w:val="00C30ECC"/>
    <w:rsid w:val="00C91823"/>
    <w:rsid w:val="00D008AB"/>
    <w:rsid w:val="00F440EA"/>
    <w:rsid w:val="00FA4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1FC1D9A-C14F-48A0-9470-5C4EBA096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73CE"/>
    <w:rPr>
      <w:rFonts w:ascii="Arial" w:hAnsi="Arial" w:cs="Times New Roman"/>
      <w:sz w:val="24"/>
      <w:szCs w:val="20"/>
    </w:rPr>
  </w:style>
  <w:style w:type="paragraph" w:styleId="Heading1">
    <w:name w:val="heading 1"/>
    <w:aliases w:val="Outline1"/>
    <w:basedOn w:val="Normal"/>
    <w:next w:val="Normal"/>
    <w:link w:val="Heading1Char"/>
    <w:qFormat/>
    <w:rsid w:val="00C91823"/>
    <w:pPr>
      <w:numPr>
        <w:numId w:val="6"/>
      </w:numPr>
      <w:outlineLvl w:val="0"/>
    </w:pPr>
    <w:rPr>
      <w:kern w:val="24"/>
    </w:rPr>
  </w:style>
  <w:style w:type="paragraph" w:styleId="Heading2">
    <w:name w:val="heading 2"/>
    <w:aliases w:val="Outline2"/>
    <w:basedOn w:val="Normal"/>
    <w:next w:val="Normal"/>
    <w:link w:val="Heading2Char"/>
    <w:qFormat/>
    <w:rsid w:val="00C91823"/>
    <w:pPr>
      <w:numPr>
        <w:ilvl w:val="1"/>
        <w:numId w:val="6"/>
      </w:numPr>
      <w:outlineLvl w:val="1"/>
    </w:pPr>
    <w:rPr>
      <w:kern w:val="24"/>
    </w:rPr>
  </w:style>
  <w:style w:type="paragraph" w:styleId="Heading3">
    <w:name w:val="heading 3"/>
    <w:aliases w:val="Outline3"/>
    <w:basedOn w:val="Normal"/>
    <w:next w:val="Normal"/>
    <w:link w:val="Heading3Char"/>
    <w:qFormat/>
    <w:rsid w:val="00B773CE"/>
    <w:pPr>
      <w:numPr>
        <w:ilvl w:val="2"/>
        <w:numId w:val="6"/>
      </w:numPr>
      <w:outlineLvl w:val="2"/>
    </w:pPr>
    <w:rPr>
      <w:kern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ted">
    <w:name w:val="Bulletted"/>
    <w:basedOn w:val="Normal"/>
    <w:next w:val="Normal"/>
    <w:rsid w:val="00B773CE"/>
    <w:pPr>
      <w:numPr>
        <w:numId w:val="5"/>
      </w:numPr>
      <w:tabs>
        <w:tab w:val="left" w:pos="360"/>
        <w:tab w:val="left" w:pos="1080"/>
        <w:tab w:val="left" w:pos="1800"/>
        <w:tab w:val="left" w:pos="3240"/>
      </w:tabs>
    </w:pPr>
  </w:style>
  <w:style w:type="paragraph" w:styleId="Footer">
    <w:name w:val="footer"/>
    <w:basedOn w:val="Normal"/>
    <w:link w:val="FooterChar"/>
    <w:rsid w:val="00C9182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C91823"/>
    <w:rPr>
      <w:rFonts w:ascii="Arial" w:eastAsia="Times New Roman" w:hAnsi="Arial" w:cs="Times New Roman"/>
      <w:sz w:val="24"/>
      <w:szCs w:val="20"/>
    </w:rPr>
  </w:style>
  <w:style w:type="paragraph" w:styleId="Header">
    <w:name w:val="header"/>
    <w:basedOn w:val="Normal"/>
    <w:link w:val="HeaderChar"/>
    <w:rsid w:val="00C9182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C91823"/>
    <w:rPr>
      <w:rFonts w:ascii="Arial" w:eastAsia="Times New Roman" w:hAnsi="Arial" w:cs="Times New Roman"/>
      <w:sz w:val="24"/>
      <w:szCs w:val="20"/>
    </w:rPr>
  </w:style>
  <w:style w:type="character" w:customStyle="1" w:styleId="Heading1Char">
    <w:name w:val="Heading 1 Char"/>
    <w:aliases w:val="Outline1 Char"/>
    <w:basedOn w:val="DefaultParagraphFont"/>
    <w:link w:val="Heading1"/>
    <w:rsid w:val="00C91823"/>
    <w:rPr>
      <w:rFonts w:ascii="Arial" w:eastAsia="Times New Roman" w:hAnsi="Arial" w:cs="Times New Roman"/>
      <w:kern w:val="24"/>
      <w:sz w:val="24"/>
      <w:szCs w:val="20"/>
    </w:rPr>
  </w:style>
  <w:style w:type="character" w:customStyle="1" w:styleId="Heading2Char">
    <w:name w:val="Heading 2 Char"/>
    <w:aliases w:val="Outline2 Char"/>
    <w:basedOn w:val="DefaultParagraphFont"/>
    <w:link w:val="Heading2"/>
    <w:rsid w:val="00C91823"/>
    <w:rPr>
      <w:rFonts w:ascii="Arial" w:eastAsia="Times New Roman" w:hAnsi="Arial" w:cs="Times New Roman"/>
      <w:kern w:val="24"/>
      <w:sz w:val="24"/>
      <w:szCs w:val="20"/>
    </w:rPr>
  </w:style>
  <w:style w:type="character" w:customStyle="1" w:styleId="Heading3Char">
    <w:name w:val="Heading 3 Char"/>
    <w:aliases w:val="Outline3 Char"/>
    <w:basedOn w:val="DefaultParagraphFont"/>
    <w:link w:val="Heading3"/>
    <w:rsid w:val="00C91823"/>
    <w:rPr>
      <w:rFonts w:ascii="Arial" w:hAnsi="Arial" w:cs="Times New Roman"/>
      <w:kern w:val="24"/>
      <w:sz w:val="24"/>
      <w:szCs w:val="20"/>
    </w:rPr>
  </w:style>
  <w:style w:type="paragraph" w:customStyle="1" w:styleId="Outline4">
    <w:name w:val="Outline4"/>
    <w:basedOn w:val="Normal"/>
    <w:next w:val="Normal"/>
    <w:rsid w:val="00C91823"/>
    <w:pPr>
      <w:ind w:left="2160"/>
    </w:pPr>
    <w:rPr>
      <w:kern w:val="24"/>
    </w:rPr>
  </w:style>
  <w:style w:type="paragraph" w:customStyle="1" w:styleId="Outline5">
    <w:name w:val="Outline5"/>
    <w:basedOn w:val="Normal"/>
    <w:next w:val="Normal"/>
    <w:rsid w:val="00C91823"/>
    <w:pPr>
      <w:ind w:left="720"/>
    </w:pPr>
    <w:rPr>
      <w:kern w:val="24"/>
    </w:rPr>
  </w:style>
  <w:style w:type="paragraph" w:customStyle="1" w:styleId="Outline6">
    <w:name w:val="Outline6"/>
    <w:basedOn w:val="Normal"/>
    <w:next w:val="Normal"/>
    <w:rsid w:val="00C91823"/>
    <w:pPr>
      <w:spacing w:after="240"/>
      <w:ind w:left="2160"/>
    </w:pPr>
    <w:rPr>
      <w:kern w:val="24"/>
    </w:rPr>
  </w:style>
  <w:style w:type="paragraph" w:customStyle="1" w:styleId="Outline7">
    <w:name w:val="Outline7"/>
    <w:basedOn w:val="Normal"/>
    <w:next w:val="Normal"/>
    <w:rsid w:val="00C91823"/>
    <w:pPr>
      <w:spacing w:after="240"/>
      <w:ind w:left="720"/>
    </w:pPr>
    <w:rPr>
      <w:kern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google.co.uk/url?sa=i&amp;rct=j&amp;q=&amp;esrc=s&amp;source=images&amp;cd=&amp;cad=rja&amp;uact=8&amp;ved=2ahUKEwiCpLu39abdAhUEU1AKHXP7B2gQjRx6BAgBEAU&amp;url=https://www.danzia.com/ballet-pointe-shoes/c628&amp;psig=AOvVaw0rPS4lFYC0Qtjq1_3_MW_A&amp;ust=1536341709092786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Scottish Government</Company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z613217</dc:creator>
  <cp:keywords/>
  <dc:description/>
  <cp:lastModifiedBy>Reive M (Morag)</cp:lastModifiedBy>
  <cp:revision>1</cp:revision>
  <dcterms:created xsi:type="dcterms:W3CDTF">2018-10-01T11:14:00Z</dcterms:created>
  <dcterms:modified xsi:type="dcterms:W3CDTF">2018-10-01T11:14:00Z</dcterms:modified>
</cp:coreProperties>
</file>